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573DE" w14:textId="12F1CEAD" w:rsidR="00DE097B" w:rsidRPr="00BE3696" w:rsidRDefault="007145C1" w:rsidP="00CE1B88">
      <w:pPr>
        <w:pStyle w:val="Ttulo1"/>
        <w:jc w:val="center"/>
        <w:rPr>
          <w:rFonts w:ascii="Calibri" w:hAnsi="Calibri" w:cs="Calibri"/>
          <w:color w:val="auto"/>
        </w:rPr>
      </w:pPr>
      <w:r w:rsidRPr="00BE3696">
        <w:rPr>
          <w:rFonts w:ascii="Calibri" w:hAnsi="Calibri" w:cs="Calibri"/>
          <w:color w:val="auto"/>
        </w:rPr>
        <w:t xml:space="preserve">LAUDO DE VISTORIA DE IMÓVEL – </w:t>
      </w:r>
      <w:r w:rsidR="00CE1B88" w:rsidRPr="00BE3696">
        <w:rPr>
          <w:rFonts w:ascii="Calibri" w:hAnsi="Calibri" w:cs="Calibri"/>
          <w:color w:val="auto"/>
        </w:rPr>
        <w:t>CESSÃO DE USO</w:t>
      </w:r>
    </w:p>
    <w:p w14:paraId="49F5E28A" w14:textId="77777777" w:rsidR="00BE3696" w:rsidRPr="00BE3696" w:rsidRDefault="00BE3696">
      <w:pPr>
        <w:rPr>
          <w:rFonts w:ascii="Calibri" w:hAnsi="Calibri" w:cs="Calibri"/>
        </w:rPr>
      </w:pPr>
    </w:p>
    <w:p w14:paraId="424AE27E" w14:textId="0E395EC8" w:rsidR="00DE097B" w:rsidRPr="00BE3696" w:rsidRDefault="007145C1">
      <w:pPr>
        <w:rPr>
          <w:rFonts w:ascii="Calibri" w:hAnsi="Calibri" w:cs="Calibri"/>
        </w:rPr>
      </w:pPr>
      <w:r w:rsidRPr="00BE3696">
        <w:rPr>
          <w:rFonts w:ascii="Calibri" w:hAnsi="Calibri" w:cs="Calibri"/>
        </w:rPr>
        <w:t xml:space="preserve">Imóvel: </w:t>
      </w:r>
      <w:r w:rsidR="00BE3696" w:rsidRPr="00BE3696">
        <w:rPr>
          <w:rFonts w:ascii="Calibri" w:hAnsi="Calibri" w:cs="Calibri"/>
        </w:rPr>
        <w:t>Cessão de uso de área física, de 43,03 m², do Huol-UFRN.</w:t>
      </w:r>
    </w:p>
    <w:p w14:paraId="1C527965" w14:textId="73E07189" w:rsidR="00DE097B" w:rsidRPr="00BE3696" w:rsidRDefault="004554AD">
      <w:pPr>
        <w:rPr>
          <w:rFonts w:ascii="Calibri" w:hAnsi="Calibri" w:cs="Calibri"/>
        </w:rPr>
      </w:pPr>
      <w:r>
        <w:rPr>
          <w:rFonts w:ascii="Calibri" w:hAnsi="Calibri" w:cs="Calibri"/>
        </w:rPr>
        <w:t>C</w:t>
      </w:r>
      <w:r w:rsidR="007145C1" w:rsidRPr="00BE3696">
        <w:rPr>
          <w:rFonts w:ascii="Calibri" w:hAnsi="Calibri" w:cs="Calibri"/>
        </w:rPr>
        <w:t xml:space="preserve">edente: </w:t>
      </w:r>
      <w:r w:rsidR="00BE3696" w:rsidRPr="00BE3696">
        <w:rPr>
          <w:rFonts w:ascii="Calibri" w:hAnsi="Calibri" w:cs="Calibri"/>
          <w:color w:val="EE0000"/>
        </w:rPr>
        <w:t>XXXX</w:t>
      </w:r>
    </w:p>
    <w:p w14:paraId="2307D6EF" w14:textId="1CDE2E2F" w:rsidR="00DE097B" w:rsidRPr="00BE3696" w:rsidRDefault="004554AD">
      <w:pPr>
        <w:rPr>
          <w:rFonts w:ascii="Calibri" w:hAnsi="Calibri" w:cs="Calibri"/>
        </w:rPr>
      </w:pPr>
      <w:r>
        <w:rPr>
          <w:rFonts w:ascii="Calibri" w:hAnsi="Calibri" w:cs="Calibri"/>
        </w:rPr>
        <w:t>Cessionária</w:t>
      </w:r>
      <w:r w:rsidR="007145C1" w:rsidRPr="00BE3696">
        <w:rPr>
          <w:rFonts w:ascii="Calibri" w:hAnsi="Calibri" w:cs="Calibri"/>
        </w:rPr>
        <w:t>:</w:t>
      </w:r>
      <w:r w:rsidR="00BE3696" w:rsidRPr="00BE3696">
        <w:rPr>
          <w:rFonts w:ascii="Calibri" w:hAnsi="Calibri" w:cs="Calibri"/>
        </w:rPr>
        <w:t xml:space="preserve"> Hospital Universitário Onofre Lopes- HUOL</w:t>
      </w:r>
    </w:p>
    <w:p w14:paraId="7ECD4DFC" w14:textId="5D0B1BE1" w:rsidR="00DE097B" w:rsidRPr="00BE3696" w:rsidRDefault="007145C1">
      <w:pPr>
        <w:rPr>
          <w:rFonts w:ascii="Calibri" w:hAnsi="Calibri" w:cs="Calibri"/>
        </w:rPr>
      </w:pPr>
      <w:r w:rsidRPr="00BE3696">
        <w:rPr>
          <w:rFonts w:ascii="Calibri" w:hAnsi="Calibri" w:cs="Calibri"/>
        </w:rPr>
        <w:t xml:space="preserve">Data da Vistoria: </w:t>
      </w:r>
      <w:r w:rsidR="00BE3696" w:rsidRPr="00BE3696">
        <w:rPr>
          <w:rFonts w:ascii="Calibri" w:hAnsi="Calibri" w:cs="Calibri"/>
          <w:color w:val="EE0000"/>
        </w:rPr>
        <w:t>XX</w:t>
      </w:r>
      <w:r w:rsidRPr="00BE3696">
        <w:rPr>
          <w:rFonts w:ascii="Calibri" w:hAnsi="Calibri" w:cs="Calibri"/>
          <w:color w:val="EE0000"/>
        </w:rPr>
        <w:t>/</w:t>
      </w:r>
      <w:r w:rsidR="00BE3696" w:rsidRPr="00BE3696">
        <w:rPr>
          <w:rFonts w:ascii="Calibri" w:hAnsi="Calibri" w:cs="Calibri"/>
          <w:color w:val="EE0000"/>
        </w:rPr>
        <w:t>XX</w:t>
      </w:r>
      <w:r w:rsidRPr="00BE3696">
        <w:rPr>
          <w:rFonts w:ascii="Calibri" w:hAnsi="Calibri" w:cs="Calibri"/>
          <w:color w:val="EE0000"/>
        </w:rPr>
        <w:t>/</w:t>
      </w:r>
      <w:r w:rsidR="00BE3696" w:rsidRPr="00BE3696">
        <w:rPr>
          <w:rFonts w:ascii="Calibri" w:hAnsi="Calibri" w:cs="Calibri"/>
          <w:color w:val="EE0000"/>
        </w:rPr>
        <w:t>XXXX</w:t>
      </w:r>
    </w:p>
    <w:p w14:paraId="1A4BFB6D" w14:textId="77777777" w:rsidR="00DE097B" w:rsidRPr="00BE3696" w:rsidRDefault="007145C1">
      <w:pPr>
        <w:pStyle w:val="Ttulo2"/>
        <w:rPr>
          <w:rFonts w:ascii="Calibri" w:hAnsi="Calibri" w:cs="Calibri"/>
          <w:color w:val="auto"/>
        </w:rPr>
      </w:pPr>
      <w:r w:rsidRPr="00BE3696">
        <w:rPr>
          <w:rFonts w:ascii="Calibri" w:hAnsi="Calibri" w:cs="Calibri"/>
          <w:color w:val="auto"/>
        </w:rPr>
        <w:t>1. Identificação</w:t>
      </w:r>
    </w:p>
    <w:p w14:paraId="6FF94E79" w14:textId="15205E21" w:rsidR="00DE097B" w:rsidRPr="00BE3696" w:rsidRDefault="007145C1" w:rsidP="00CE1B88">
      <w:pPr>
        <w:jc w:val="both"/>
        <w:rPr>
          <w:rFonts w:ascii="Calibri" w:hAnsi="Calibri" w:cs="Calibri"/>
        </w:rPr>
      </w:pPr>
      <w:r w:rsidRPr="00BE3696">
        <w:rPr>
          <w:rFonts w:ascii="Calibri" w:hAnsi="Calibri" w:cs="Calibri"/>
        </w:rPr>
        <w:t>Este laudo tem por finalidade registrar as condições físicas e estruturais do imóvel acima identificado, no momento anterior à entrega</w:t>
      </w:r>
      <w:r w:rsidR="00CE1B88" w:rsidRPr="00BE3696">
        <w:rPr>
          <w:rFonts w:ascii="Calibri" w:hAnsi="Calibri" w:cs="Calibri"/>
        </w:rPr>
        <w:t>/devolução</w:t>
      </w:r>
      <w:r w:rsidRPr="00BE3696">
        <w:rPr>
          <w:rFonts w:ascii="Calibri" w:hAnsi="Calibri" w:cs="Calibri"/>
        </w:rPr>
        <w:t xml:space="preserve"> ao </w:t>
      </w:r>
      <w:r w:rsidR="004554AD">
        <w:rPr>
          <w:rFonts w:ascii="Calibri" w:hAnsi="Calibri" w:cs="Calibri"/>
        </w:rPr>
        <w:t>cessionário</w:t>
      </w:r>
      <w:r w:rsidRPr="00BE3696">
        <w:rPr>
          <w:rFonts w:ascii="Calibri" w:hAnsi="Calibri" w:cs="Calibri"/>
        </w:rPr>
        <w:t>, servindo como documento comprobatório para fins de responsabilidade quanto à conservação e manutenção durante o período da cessão/locação.</w:t>
      </w:r>
    </w:p>
    <w:p w14:paraId="4A447BE8" w14:textId="77777777" w:rsidR="00DE097B" w:rsidRPr="00BE3696" w:rsidRDefault="007145C1">
      <w:pPr>
        <w:pStyle w:val="Ttulo2"/>
        <w:rPr>
          <w:rFonts w:ascii="Calibri" w:hAnsi="Calibri" w:cs="Calibri"/>
          <w:color w:val="auto"/>
        </w:rPr>
      </w:pPr>
      <w:r w:rsidRPr="00BE3696">
        <w:rPr>
          <w:rFonts w:ascii="Calibri" w:hAnsi="Calibri" w:cs="Calibri"/>
          <w:color w:val="auto"/>
        </w:rPr>
        <w:t>2. Áreas Avaliadas</w:t>
      </w:r>
    </w:p>
    <w:p w14:paraId="4052482D" w14:textId="77777777" w:rsidR="00DE097B" w:rsidRPr="00BE3696" w:rsidRDefault="007145C1" w:rsidP="00CE1B88">
      <w:pPr>
        <w:pStyle w:val="Ttulo3"/>
        <w:ind w:firstLine="720"/>
        <w:rPr>
          <w:rFonts w:ascii="Calibri" w:hAnsi="Calibri" w:cs="Calibri"/>
          <w:color w:val="auto"/>
        </w:rPr>
      </w:pPr>
      <w:r w:rsidRPr="00BE3696">
        <w:rPr>
          <w:rFonts w:ascii="Calibri" w:hAnsi="Calibri" w:cs="Calibri"/>
          <w:color w:val="auto"/>
        </w:rPr>
        <w:t>2.1. Estrutura Geral</w:t>
      </w:r>
    </w:p>
    <w:tbl>
      <w:tblPr>
        <w:tblStyle w:val="Tabelacomgrade"/>
        <w:tblW w:w="10406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3047"/>
        <w:gridCol w:w="284"/>
        <w:gridCol w:w="2245"/>
        <w:gridCol w:w="236"/>
        <w:gridCol w:w="2410"/>
        <w:gridCol w:w="2184"/>
      </w:tblGrid>
      <w:tr w:rsidR="00BE3696" w:rsidRPr="00BE3696" w14:paraId="3EA95BF4" w14:textId="3E8F0A80" w:rsidTr="00CE1B88">
        <w:tc>
          <w:tcPr>
            <w:tcW w:w="3047" w:type="dxa"/>
          </w:tcPr>
          <w:p w14:paraId="2EBFCA30" w14:textId="42C4C6DF" w:rsidR="00CE1B88" w:rsidRPr="00BE3696" w:rsidRDefault="00CE1B88" w:rsidP="00CE1B8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E3696">
              <w:rPr>
                <w:rFonts w:ascii="Calibri" w:hAnsi="Calibri" w:cs="Calibri"/>
                <w:b/>
                <w:bCs/>
              </w:rPr>
              <w:t>ESTRU</w:t>
            </w:r>
            <w:r w:rsidR="004C0455">
              <w:rPr>
                <w:rFonts w:ascii="Calibri" w:hAnsi="Calibri" w:cs="Calibri"/>
                <w:b/>
                <w:bCs/>
              </w:rPr>
              <w:t>T</w:t>
            </w:r>
            <w:r w:rsidR="00834A1B">
              <w:rPr>
                <w:rFonts w:ascii="Calibri" w:hAnsi="Calibri" w:cs="Calibri"/>
                <w:b/>
                <w:bCs/>
              </w:rPr>
              <w:t>U</w:t>
            </w:r>
            <w:r w:rsidRPr="00BE3696">
              <w:rPr>
                <w:rFonts w:ascii="Calibri" w:hAnsi="Calibri" w:cs="Calibri"/>
                <w:b/>
                <w:bCs/>
              </w:rPr>
              <w:t>RA AVALIADA</w:t>
            </w:r>
          </w:p>
        </w:tc>
        <w:tc>
          <w:tcPr>
            <w:tcW w:w="284" w:type="dxa"/>
          </w:tcPr>
          <w:p w14:paraId="1A991C43" w14:textId="77777777" w:rsidR="00CE1B88" w:rsidRPr="00BE3696" w:rsidRDefault="00CE1B88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0EBC5A8C" w14:textId="24E5AFE1" w:rsidR="00CE1B88" w:rsidRPr="00BE3696" w:rsidRDefault="00CE1B88">
            <w:pPr>
              <w:rPr>
                <w:rFonts w:ascii="Calibri" w:hAnsi="Calibri" w:cs="Calibri"/>
              </w:rPr>
            </w:pPr>
          </w:p>
        </w:tc>
        <w:tc>
          <w:tcPr>
            <w:tcW w:w="236" w:type="dxa"/>
          </w:tcPr>
          <w:p w14:paraId="7F227513" w14:textId="77777777" w:rsidR="00CE1B88" w:rsidRPr="00BE3696" w:rsidRDefault="00CE1B88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6AEA6ECB" w14:textId="691C562A" w:rsidR="00CE1B88" w:rsidRPr="00BE3696" w:rsidRDefault="00CE1B88">
            <w:pPr>
              <w:rPr>
                <w:rFonts w:ascii="Calibri" w:hAnsi="Calibri" w:cs="Calibri"/>
              </w:rPr>
            </w:pPr>
          </w:p>
        </w:tc>
        <w:tc>
          <w:tcPr>
            <w:tcW w:w="2184" w:type="dxa"/>
          </w:tcPr>
          <w:p w14:paraId="1092A4A6" w14:textId="56666152" w:rsidR="00CE1B88" w:rsidRPr="00BE3696" w:rsidRDefault="00CE1B88" w:rsidP="00CE1B88">
            <w:pPr>
              <w:jc w:val="center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OBSERVAÇÕES</w:t>
            </w:r>
          </w:p>
        </w:tc>
      </w:tr>
      <w:tr w:rsidR="00BE3696" w:rsidRPr="00BE3696" w14:paraId="5FEF24C5" w14:textId="64C3271B" w:rsidTr="00CE1B88">
        <w:tc>
          <w:tcPr>
            <w:tcW w:w="3047" w:type="dxa"/>
          </w:tcPr>
          <w:p w14:paraId="02398360" w14:textId="07402FBC" w:rsidR="00CE1B88" w:rsidRPr="00BE3696" w:rsidRDefault="00CE1B88" w:rsidP="003E2096">
            <w:pPr>
              <w:jc w:val="both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Paredes</w:t>
            </w:r>
          </w:p>
        </w:tc>
        <w:tc>
          <w:tcPr>
            <w:tcW w:w="284" w:type="dxa"/>
          </w:tcPr>
          <w:p w14:paraId="25F79F37" w14:textId="77777777" w:rsidR="00CE1B88" w:rsidRPr="00BE3696" w:rsidRDefault="00CE1B88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7371A448" w14:textId="580F6EA0" w:rsidR="00CE1B88" w:rsidRPr="00BE3696" w:rsidRDefault="00CE1B88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Bom estado</w:t>
            </w:r>
          </w:p>
        </w:tc>
        <w:tc>
          <w:tcPr>
            <w:tcW w:w="236" w:type="dxa"/>
          </w:tcPr>
          <w:p w14:paraId="59A81669" w14:textId="77777777" w:rsidR="00CE1B88" w:rsidRPr="00BE3696" w:rsidRDefault="00CE1B88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69B85704" w14:textId="67F268B7" w:rsidR="00CE1B88" w:rsidRPr="00BE3696" w:rsidRDefault="00CE1B88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Necessita reparo</w:t>
            </w:r>
          </w:p>
        </w:tc>
        <w:tc>
          <w:tcPr>
            <w:tcW w:w="2184" w:type="dxa"/>
          </w:tcPr>
          <w:p w14:paraId="2DC0167E" w14:textId="77777777" w:rsidR="00CE1B88" w:rsidRPr="00BE3696" w:rsidRDefault="00CE1B88">
            <w:pPr>
              <w:rPr>
                <w:rFonts w:ascii="Calibri" w:hAnsi="Calibri" w:cs="Calibri"/>
              </w:rPr>
            </w:pPr>
          </w:p>
        </w:tc>
      </w:tr>
      <w:tr w:rsidR="00BE3696" w:rsidRPr="00BE3696" w14:paraId="5C9E697F" w14:textId="3D2BB7E4" w:rsidTr="00CE1B88">
        <w:tc>
          <w:tcPr>
            <w:tcW w:w="3047" w:type="dxa"/>
          </w:tcPr>
          <w:p w14:paraId="74627E1E" w14:textId="160AC87F" w:rsidR="00CE1B88" w:rsidRPr="00BE3696" w:rsidRDefault="00CE1B88" w:rsidP="003E2096">
            <w:pPr>
              <w:jc w:val="both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Piso</w:t>
            </w:r>
          </w:p>
        </w:tc>
        <w:tc>
          <w:tcPr>
            <w:tcW w:w="284" w:type="dxa"/>
          </w:tcPr>
          <w:p w14:paraId="51DB154F" w14:textId="77777777" w:rsidR="00CE1B88" w:rsidRPr="00BE3696" w:rsidRDefault="00CE1B88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018D3BF7" w14:textId="2F640159" w:rsidR="00CE1B88" w:rsidRPr="00BE3696" w:rsidRDefault="00CE1B88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Bom estado</w:t>
            </w:r>
          </w:p>
        </w:tc>
        <w:tc>
          <w:tcPr>
            <w:tcW w:w="236" w:type="dxa"/>
          </w:tcPr>
          <w:p w14:paraId="1C3D0173" w14:textId="77777777" w:rsidR="00CE1B88" w:rsidRPr="00BE3696" w:rsidRDefault="00CE1B88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224217F9" w14:textId="2A3C0735" w:rsidR="00CE1B88" w:rsidRPr="00BE3696" w:rsidRDefault="00CE1B88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Necessita reparo</w:t>
            </w:r>
          </w:p>
        </w:tc>
        <w:tc>
          <w:tcPr>
            <w:tcW w:w="2184" w:type="dxa"/>
          </w:tcPr>
          <w:p w14:paraId="513A70AE" w14:textId="77777777" w:rsidR="00CE1B88" w:rsidRPr="00BE3696" w:rsidRDefault="00CE1B88">
            <w:pPr>
              <w:rPr>
                <w:rFonts w:ascii="Calibri" w:hAnsi="Calibri" w:cs="Calibri"/>
              </w:rPr>
            </w:pPr>
          </w:p>
        </w:tc>
      </w:tr>
      <w:tr w:rsidR="00BE3696" w:rsidRPr="00BE3696" w14:paraId="4B2DE3EB" w14:textId="4A01AEA8" w:rsidTr="00CE1B88">
        <w:tc>
          <w:tcPr>
            <w:tcW w:w="3047" w:type="dxa"/>
          </w:tcPr>
          <w:p w14:paraId="444221C3" w14:textId="7B68E825" w:rsidR="00CE1B88" w:rsidRPr="00BE3696" w:rsidRDefault="00CE1B88" w:rsidP="003E2096">
            <w:pPr>
              <w:jc w:val="both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Teto/forro</w:t>
            </w:r>
          </w:p>
        </w:tc>
        <w:tc>
          <w:tcPr>
            <w:tcW w:w="284" w:type="dxa"/>
          </w:tcPr>
          <w:p w14:paraId="4BFD29F6" w14:textId="77777777" w:rsidR="00CE1B88" w:rsidRPr="00BE3696" w:rsidRDefault="00CE1B88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3816184C" w14:textId="07727347" w:rsidR="00CE1B88" w:rsidRPr="00BE3696" w:rsidRDefault="00CE1B88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Bom estado</w:t>
            </w:r>
          </w:p>
        </w:tc>
        <w:tc>
          <w:tcPr>
            <w:tcW w:w="236" w:type="dxa"/>
          </w:tcPr>
          <w:p w14:paraId="5F65D97E" w14:textId="77777777" w:rsidR="00CE1B88" w:rsidRPr="00BE3696" w:rsidRDefault="00CE1B88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42AEE903" w14:textId="5BED3A4B" w:rsidR="00CE1B88" w:rsidRPr="00BE3696" w:rsidRDefault="00CE1B88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Necessita reparo</w:t>
            </w:r>
          </w:p>
        </w:tc>
        <w:tc>
          <w:tcPr>
            <w:tcW w:w="2184" w:type="dxa"/>
          </w:tcPr>
          <w:p w14:paraId="3D964F01" w14:textId="77777777" w:rsidR="00CE1B88" w:rsidRPr="00BE3696" w:rsidRDefault="00CE1B88">
            <w:pPr>
              <w:rPr>
                <w:rFonts w:ascii="Calibri" w:hAnsi="Calibri" w:cs="Calibri"/>
              </w:rPr>
            </w:pPr>
          </w:p>
        </w:tc>
      </w:tr>
      <w:tr w:rsidR="00BE3696" w:rsidRPr="00BE3696" w14:paraId="2A704201" w14:textId="4A61A963" w:rsidTr="00CE1B88">
        <w:tc>
          <w:tcPr>
            <w:tcW w:w="3047" w:type="dxa"/>
          </w:tcPr>
          <w:p w14:paraId="3A8D8151" w14:textId="76D2637F" w:rsidR="00CE1B88" w:rsidRPr="00BE3696" w:rsidRDefault="00CE1B88" w:rsidP="003E2096">
            <w:pPr>
              <w:jc w:val="both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Portas</w:t>
            </w:r>
          </w:p>
        </w:tc>
        <w:tc>
          <w:tcPr>
            <w:tcW w:w="284" w:type="dxa"/>
          </w:tcPr>
          <w:p w14:paraId="033087C3" w14:textId="77777777" w:rsidR="00CE1B88" w:rsidRPr="00BE3696" w:rsidRDefault="00CE1B88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61A6DD2F" w14:textId="4CBD1534" w:rsidR="00CE1B88" w:rsidRPr="00BE3696" w:rsidRDefault="00CE1B88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Bom estado</w:t>
            </w:r>
          </w:p>
        </w:tc>
        <w:tc>
          <w:tcPr>
            <w:tcW w:w="236" w:type="dxa"/>
          </w:tcPr>
          <w:p w14:paraId="2E3CFECF" w14:textId="77777777" w:rsidR="00CE1B88" w:rsidRPr="00BE3696" w:rsidRDefault="00CE1B88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59804F54" w14:textId="36E2385F" w:rsidR="00CE1B88" w:rsidRPr="00BE3696" w:rsidRDefault="00CE1B88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Necessita reparo</w:t>
            </w:r>
          </w:p>
        </w:tc>
        <w:tc>
          <w:tcPr>
            <w:tcW w:w="2184" w:type="dxa"/>
          </w:tcPr>
          <w:p w14:paraId="1FAC1482" w14:textId="77777777" w:rsidR="00CE1B88" w:rsidRPr="00BE3696" w:rsidRDefault="00CE1B88">
            <w:pPr>
              <w:rPr>
                <w:rFonts w:ascii="Calibri" w:hAnsi="Calibri" w:cs="Calibri"/>
              </w:rPr>
            </w:pPr>
          </w:p>
        </w:tc>
      </w:tr>
      <w:tr w:rsidR="00BE3696" w:rsidRPr="00BE3696" w14:paraId="1BF2DEEA" w14:textId="279B7507" w:rsidTr="00CE1B88">
        <w:tc>
          <w:tcPr>
            <w:tcW w:w="3047" w:type="dxa"/>
          </w:tcPr>
          <w:p w14:paraId="2FA0D6D6" w14:textId="0F3D6B6C" w:rsidR="00CE1B88" w:rsidRPr="00BE3696" w:rsidRDefault="00CE1B88" w:rsidP="003E2096">
            <w:pPr>
              <w:jc w:val="both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Janelas</w:t>
            </w:r>
          </w:p>
        </w:tc>
        <w:tc>
          <w:tcPr>
            <w:tcW w:w="284" w:type="dxa"/>
          </w:tcPr>
          <w:p w14:paraId="3DE789B5" w14:textId="77777777" w:rsidR="00CE1B88" w:rsidRPr="00BE3696" w:rsidRDefault="00CE1B88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485EAB9B" w14:textId="0CE33E64" w:rsidR="00CE1B88" w:rsidRPr="00BE3696" w:rsidRDefault="00CE1B88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Bom estado</w:t>
            </w:r>
          </w:p>
        </w:tc>
        <w:tc>
          <w:tcPr>
            <w:tcW w:w="236" w:type="dxa"/>
          </w:tcPr>
          <w:p w14:paraId="4FD0385D" w14:textId="77777777" w:rsidR="00CE1B88" w:rsidRPr="00BE3696" w:rsidRDefault="00CE1B88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72EA274E" w14:textId="1F996849" w:rsidR="00CE1B88" w:rsidRPr="00BE3696" w:rsidRDefault="00CE1B88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Necessita reparo</w:t>
            </w:r>
          </w:p>
        </w:tc>
        <w:tc>
          <w:tcPr>
            <w:tcW w:w="2184" w:type="dxa"/>
          </w:tcPr>
          <w:p w14:paraId="11E5510E" w14:textId="77777777" w:rsidR="00CE1B88" w:rsidRPr="00BE3696" w:rsidRDefault="00CE1B88">
            <w:pPr>
              <w:rPr>
                <w:rFonts w:ascii="Calibri" w:hAnsi="Calibri" w:cs="Calibri"/>
              </w:rPr>
            </w:pPr>
          </w:p>
        </w:tc>
      </w:tr>
      <w:tr w:rsidR="00BE3696" w:rsidRPr="00BE3696" w14:paraId="7380F7DF" w14:textId="77777777" w:rsidTr="00CE1B88">
        <w:tc>
          <w:tcPr>
            <w:tcW w:w="3047" w:type="dxa"/>
          </w:tcPr>
          <w:p w14:paraId="763DE1D8" w14:textId="22B4962A" w:rsidR="00CE1B88" w:rsidRPr="00BE3696" w:rsidRDefault="00CE1B88" w:rsidP="003E2096">
            <w:pPr>
              <w:jc w:val="both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Escadas/corrimãos</w:t>
            </w:r>
          </w:p>
        </w:tc>
        <w:tc>
          <w:tcPr>
            <w:tcW w:w="284" w:type="dxa"/>
          </w:tcPr>
          <w:p w14:paraId="3F0E13F4" w14:textId="77777777" w:rsidR="00CE1B88" w:rsidRPr="00BE3696" w:rsidRDefault="00CE1B88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1A20547B" w14:textId="04DD3549" w:rsidR="00CE1B88" w:rsidRPr="00BE3696" w:rsidRDefault="00CE1B88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Bom estado</w:t>
            </w:r>
          </w:p>
        </w:tc>
        <w:tc>
          <w:tcPr>
            <w:tcW w:w="236" w:type="dxa"/>
          </w:tcPr>
          <w:p w14:paraId="6555A82E" w14:textId="77777777" w:rsidR="00CE1B88" w:rsidRPr="00BE3696" w:rsidRDefault="00CE1B88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2221E114" w14:textId="5B426ED7" w:rsidR="00CE1B88" w:rsidRPr="00BE3696" w:rsidRDefault="00CE1B88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Necessita reparo</w:t>
            </w:r>
          </w:p>
        </w:tc>
        <w:tc>
          <w:tcPr>
            <w:tcW w:w="2184" w:type="dxa"/>
          </w:tcPr>
          <w:p w14:paraId="08C4731E" w14:textId="77777777" w:rsidR="00CE1B88" w:rsidRPr="00BE3696" w:rsidRDefault="00CE1B88">
            <w:pPr>
              <w:rPr>
                <w:rFonts w:ascii="Calibri" w:hAnsi="Calibri" w:cs="Calibri"/>
              </w:rPr>
            </w:pPr>
          </w:p>
        </w:tc>
      </w:tr>
    </w:tbl>
    <w:p w14:paraId="04047900" w14:textId="77777777" w:rsidR="00CE1B88" w:rsidRPr="00BE3696" w:rsidRDefault="00CE1B88">
      <w:pPr>
        <w:rPr>
          <w:rFonts w:ascii="Calibri" w:hAnsi="Calibri" w:cs="Calibri"/>
        </w:rPr>
      </w:pPr>
    </w:p>
    <w:p w14:paraId="32F27D1A" w14:textId="77777777" w:rsidR="00DE097B" w:rsidRPr="00BE3696" w:rsidRDefault="007145C1" w:rsidP="00065F7E">
      <w:pPr>
        <w:pStyle w:val="Ttulo3"/>
        <w:ind w:firstLine="720"/>
        <w:rPr>
          <w:rFonts w:ascii="Calibri" w:hAnsi="Calibri" w:cs="Calibri"/>
          <w:color w:val="auto"/>
        </w:rPr>
      </w:pPr>
      <w:r w:rsidRPr="00BE3696">
        <w:rPr>
          <w:rFonts w:ascii="Calibri" w:hAnsi="Calibri" w:cs="Calibri"/>
          <w:color w:val="auto"/>
        </w:rPr>
        <w:t>2.2. Instalações Elétricas</w:t>
      </w:r>
    </w:p>
    <w:tbl>
      <w:tblPr>
        <w:tblStyle w:val="Tabelacomgrade"/>
        <w:tblW w:w="10406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3047"/>
        <w:gridCol w:w="284"/>
        <w:gridCol w:w="2245"/>
        <w:gridCol w:w="236"/>
        <w:gridCol w:w="2410"/>
        <w:gridCol w:w="2184"/>
      </w:tblGrid>
      <w:tr w:rsidR="00BE3696" w:rsidRPr="00BE3696" w14:paraId="77ED01FC" w14:textId="77777777" w:rsidTr="009045D3">
        <w:tc>
          <w:tcPr>
            <w:tcW w:w="3047" w:type="dxa"/>
          </w:tcPr>
          <w:p w14:paraId="6D71A6C6" w14:textId="4CE6686F" w:rsidR="008D6B09" w:rsidRPr="00BE3696" w:rsidRDefault="008D6B09" w:rsidP="009045D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E3696">
              <w:rPr>
                <w:rFonts w:ascii="Calibri" w:hAnsi="Calibri" w:cs="Calibri"/>
                <w:b/>
                <w:bCs/>
              </w:rPr>
              <w:t>ESTRU</w:t>
            </w:r>
            <w:r w:rsidR="00F108FA">
              <w:rPr>
                <w:rFonts w:ascii="Calibri" w:hAnsi="Calibri" w:cs="Calibri"/>
                <w:b/>
                <w:bCs/>
              </w:rPr>
              <w:t>TU</w:t>
            </w:r>
            <w:r w:rsidRPr="00BE3696">
              <w:rPr>
                <w:rFonts w:ascii="Calibri" w:hAnsi="Calibri" w:cs="Calibri"/>
                <w:b/>
                <w:bCs/>
              </w:rPr>
              <w:t>RA AVALIADA</w:t>
            </w:r>
          </w:p>
        </w:tc>
        <w:tc>
          <w:tcPr>
            <w:tcW w:w="284" w:type="dxa"/>
          </w:tcPr>
          <w:p w14:paraId="3C17E84D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7C379AE0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36" w:type="dxa"/>
          </w:tcPr>
          <w:p w14:paraId="7C3D7975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5D6987E5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184" w:type="dxa"/>
          </w:tcPr>
          <w:p w14:paraId="348F48EA" w14:textId="77777777" w:rsidR="008D6B09" w:rsidRPr="00BE3696" w:rsidRDefault="008D6B09" w:rsidP="009045D3">
            <w:pPr>
              <w:jc w:val="center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OBSERVAÇÕES</w:t>
            </w:r>
          </w:p>
        </w:tc>
      </w:tr>
      <w:tr w:rsidR="00BE3696" w:rsidRPr="00BE3696" w14:paraId="5652F76A" w14:textId="77777777" w:rsidTr="009045D3">
        <w:tc>
          <w:tcPr>
            <w:tcW w:w="3047" w:type="dxa"/>
          </w:tcPr>
          <w:p w14:paraId="5A721D9A" w14:textId="21E1DE3F" w:rsidR="008D6B09" w:rsidRPr="00BE3696" w:rsidRDefault="008D6B09" w:rsidP="008D6B09">
            <w:pPr>
              <w:jc w:val="both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Fiação aparente/embutida</w:t>
            </w:r>
          </w:p>
        </w:tc>
        <w:tc>
          <w:tcPr>
            <w:tcW w:w="284" w:type="dxa"/>
          </w:tcPr>
          <w:p w14:paraId="66E67CED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33538416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Bom estado</w:t>
            </w:r>
          </w:p>
        </w:tc>
        <w:tc>
          <w:tcPr>
            <w:tcW w:w="236" w:type="dxa"/>
          </w:tcPr>
          <w:p w14:paraId="25FF20BA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47974627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Necessita reparo</w:t>
            </w:r>
          </w:p>
        </w:tc>
        <w:tc>
          <w:tcPr>
            <w:tcW w:w="2184" w:type="dxa"/>
          </w:tcPr>
          <w:p w14:paraId="116B240E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</w:tr>
      <w:tr w:rsidR="00BE3696" w:rsidRPr="00BE3696" w14:paraId="47B60EC4" w14:textId="77777777" w:rsidTr="009045D3">
        <w:tc>
          <w:tcPr>
            <w:tcW w:w="3047" w:type="dxa"/>
          </w:tcPr>
          <w:p w14:paraId="47EA7E8A" w14:textId="7117CC88" w:rsidR="008D6B09" w:rsidRPr="00BE3696" w:rsidRDefault="008D6B09" w:rsidP="008D6B09">
            <w:pPr>
              <w:jc w:val="both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Interruptores e tomadas</w:t>
            </w:r>
          </w:p>
        </w:tc>
        <w:tc>
          <w:tcPr>
            <w:tcW w:w="284" w:type="dxa"/>
          </w:tcPr>
          <w:p w14:paraId="0A055698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09D7AC43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Bom estado</w:t>
            </w:r>
          </w:p>
        </w:tc>
        <w:tc>
          <w:tcPr>
            <w:tcW w:w="236" w:type="dxa"/>
          </w:tcPr>
          <w:p w14:paraId="31F82BCE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18B550C9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Necessita reparo</w:t>
            </w:r>
          </w:p>
        </w:tc>
        <w:tc>
          <w:tcPr>
            <w:tcW w:w="2184" w:type="dxa"/>
          </w:tcPr>
          <w:p w14:paraId="7EE8E56A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</w:tr>
      <w:tr w:rsidR="00BE3696" w:rsidRPr="00BE3696" w14:paraId="0DFF2092" w14:textId="77777777" w:rsidTr="009045D3">
        <w:tc>
          <w:tcPr>
            <w:tcW w:w="3047" w:type="dxa"/>
          </w:tcPr>
          <w:p w14:paraId="2E614767" w14:textId="390E7FB5" w:rsidR="008D6B09" w:rsidRPr="00BE3696" w:rsidRDefault="008D6B09" w:rsidP="008D6B09">
            <w:pPr>
              <w:jc w:val="both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Quadros de distribuição</w:t>
            </w:r>
          </w:p>
        </w:tc>
        <w:tc>
          <w:tcPr>
            <w:tcW w:w="284" w:type="dxa"/>
          </w:tcPr>
          <w:p w14:paraId="64FCF7DB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57BD8AA9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Bom estado</w:t>
            </w:r>
          </w:p>
        </w:tc>
        <w:tc>
          <w:tcPr>
            <w:tcW w:w="236" w:type="dxa"/>
          </w:tcPr>
          <w:p w14:paraId="1D7D6A23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6F5D740A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Necessita reparo</w:t>
            </w:r>
          </w:p>
        </w:tc>
        <w:tc>
          <w:tcPr>
            <w:tcW w:w="2184" w:type="dxa"/>
          </w:tcPr>
          <w:p w14:paraId="6F398DBB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</w:tr>
      <w:tr w:rsidR="00BE3696" w:rsidRPr="00BE3696" w14:paraId="4AF82FAD" w14:textId="77777777" w:rsidTr="009045D3">
        <w:tc>
          <w:tcPr>
            <w:tcW w:w="3047" w:type="dxa"/>
          </w:tcPr>
          <w:p w14:paraId="0F91283B" w14:textId="7C4617CB" w:rsidR="008D6B09" w:rsidRPr="00BE3696" w:rsidRDefault="008D6B09" w:rsidP="008D6B09">
            <w:pPr>
              <w:jc w:val="both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Iluminação</w:t>
            </w:r>
          </w:p>
        </w:tc>
        <w:tc>
          <w:tcPr>
            <w:tcW w:w="284" w:type="dxa"/>
          </w:tcPr>
          <w:p w14:paraId="4EC112D5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5FFC6672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Bom estado</w:t>
            </w:r>
          </w:p>
        </w:tc>
        <w:tc>
          <w:tcPr>
            <w:tcW w:w="236" w:type="dxa"/>
          </w:tcPr>
          <w:p w14:paraId="70F300EC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357751F3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Necessita reparo</w:t>
            </w:r>
          </w:p>
        </w:tc>
        <w:tc>
          <w:tcPr>
            <w:tcW w:w="2184" w:type="dxa"/>
          </w:tcPr>
          <w:p w14:paraId="3D8FA6A0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</w:tr>
    </w:tbl>
    <w:p w14:paraId="2BE95250" w14:textId="77777777" w:rsidR="008D6B09" w:rsidRPr="00BE3696" w:rsidRDefault="008D6B09">
      <w:pPr>
        <w:rPr>
          <w:rFonts w:ascii="Calibri" w:hAnsi="Calibri" w:cs="Calibri"/>
        </w:rPr>
      </w:pPr>
    </w:p>
    <w:p w14:paraId="46D53253" w14:textId="7BF872DD" w:rsidR="008D6B09" w:rsidRPr="00BE3696" w:rsidRDefault="007145C1" w:rsidP="008D6B09">
      <w:pPr>
        <w:pStyle w:val="Ttulo3"/>
        <w:ind w:firstLine="720"/>
        <w:rPr>
          <w:rFonts w:ascii="Calibri" w:hAnsi="Calibri" w:cs="Calibri"/>
          <w:color w:val="auto"/>
        </w:rPr>
      </w:pPr>
      <w:r w:rsidRPr="00BE3696">
        <w:rPr>
          <w:rFonts w:ascii="Calibri" w:hAnsi="Calibri" w:cs="Calibri"/>
          <w:color w:val="auto"/>
        </w:rPr>
        <w:t>2.3. Instalações Hidrossanitárias</w:t>
      </w:r>
    </w:p>
    <w:tbl>
      <w:tblPr>
        <w:tblStyle w:val="Tabelacomgrade"/>
        <w:tblW w:w="10406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3047"/>
        <w:gridCol w:w="284"/>
        <w:gridCol w:w="2245"/>
        <w:gridCol w:w="236"/>
        <w:gridCol w:w="2410"/>
        <w:gridCol w:w="2184"/>
      </w:tblGrid>
      <w:tr w:rsidR="00BE3696" w:rsidRPr="00BE3696" w14:paraId="4BF08BBF" w14:textId="77777777" w:rsidTr="009045D3">
        <w:tc>
          <w:tcPr>
            <w:tcW w:w="3047" w:type="dxa"/>
          </w:tcPr>
          <w:p w14:paraId="1C02A646" w14:textId="24E4E6B6" w:rsidR="008D6B09" w:rsidRPr="00BE3696" w:rsidRDefault="00F108FA" w:rsidP="009045D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E3696">
              <w:rPr>
                <w:rFonts w:ascii="Calibri" w:hAnsi="Calibri" w:cs="Calibri"/>
                <w:b/>
                <w:bCs/>
              </w:rPr>
              <w:t>ESTRU</w:t>
            </w:r>
            <w:r>
              <w:rPr>
                <w:rFonts w:ascii="Calibri" w:hAnsi="Calibri" w:cs="Calibri"/>
                <w:b/>
                <w:bCs/>
              </w:rPr>
              <w:t>TU</w:t>
            </w:r>
            <w:r w:rsidRPr="00BE3696">
              <w:rPr>
                <w:rFonts w:ascii="Calibri" w:hAnsi="Calibri" w:cs="Calibri"/>
                <w:b/>
                <w:bCs/>
              </w:rPr>
              <w:t xml:space="preserve">RA </w:t>
            </w:r>
            <w:r w:rsidR="008D6B09" w:rsidRPr="00BE3696">
              <w:rPr>
                <w:rFonts w:ascii="Calibri" w:hAnsi="Calibri" w:cs="Calibri"/>
                <w:b/>
                <w:bCs/>
              </w:rPr>
              <w:t>AVALIADA</w:t>
            </w:r>
          </w:p>
        </w:tc>
        <w:tc>
          <w:tcPr>
            <w:tcW w:w="284" w:type="dxa"/>
          </w:tcPr>
          <w:p w14:paraId="2CB1834A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31068464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36" w:type="dxa"/>
          </w:tcPr>
          <w:p w14:paraId="6211ABA2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5AF249FE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184" w:type="dxa"/>
          </w:tcPr>
          <w:p w14:paraId="1C0D793B" w14:textId="77777777" w:rsidR="008D6B09" w:rsidRPr="00BE3696" w:rsidRDefault="008D6B09" w:rsidP="009045D3">
            <w:pPr>
              <w:jc w:val="center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OBSERVAÇÕES</w:t>
            </w:r>
          </w:p>
        </w:tc>
      </w:tr>
      <w:tr w:rsidR="00BE3696" w:rsidRPr="00BE3696" w14:paraId="65504C5E" w14:textId="77777777" w:rsidTr="009045D3">
        <w:tc>
          <w:tcPr>
            <w:tcW w:w="3047" w:type="dxa"/>
          </w:tcPr>
          <w:p w14:paraId="662E0AE2" w14:textId="2813C187" w:rsidR="008D6B09" w:rsidRPr="00BE3696" w:rsidRDefault="008D6B09" w:rsidP="008D6B09">
            <w:pPr>
              <w:jc w:val="both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Pias, lavatórios e bancadas</w:t>
            </w:r>
          </w:p>
        </w:tc>
        <w:tc>
          <w:tcPr>
            <w:tcW w:w="284" w:type="dxa"/>
          </w:tcPr>
          <w:p w14:paraId="0F645A8B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17F24331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Bom estado</w:t>
            </w:r>
          </w:p>
        </w:tc>
        <w:tc>
          <w:tcPr>
            <w:tcW w:w="236" w:type="dxa"/>
          </w:tcPr>
          <w:p w14:paraId="44086739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116CC6EF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Necessita reparo</w:t>
            </w:r>
          </w:p>
        </w:tc>
        <w:tc>
          <w:tcPr>
            <w:tcW w:w="2184" w:type="dxa"/>
          </w:tcPr>
          <w:p w14:paraId="15186E68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</w:tr>
      <w:tr w:rsidR="00BE3696" w:rsidRPr="00BE3696" w14:paraId="6154AB74" w14:textId="77777777" w:rsidTr="009045D3">
        <w:tc>
          <w:tcPr>
            <w:tcW w:w="3047" w:type="dxa"/>
          </w:tcPr>
          <w:p w14:paraId="548EA204" w14:textId="6B587AB4" w:rsidR="008D6B09" w:rsidRPr="00BE3696" w:rsidRDefault="008D6B09" w:rsidP="008D6B09">
            <w:pPr>
              <w:jc w:val="both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Vasos sanitários e descargas</w:t>
            </w:r>
          </w:p>
        </w:tc>
        <w:tc>
          <w:tcPr>
            <w:tcW w:w="284" w:type="dxa"/>
          </w:tcPr>
          <w:p w14:paraId="7EEA548F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7EBADB5F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Bom estado</w:t>
            </w:r>
          </w:p>
        </w:tc>
        <w:tc>
          <w:tcPr>
            <w:tcW w:w="236" w:type="dxa"/>
          </w:tcPr>
          <w:p w14:paraId="617EBB3A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55E199AE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Necessita reparo</w:t>
            </w:r>
          </w:p>
        </w:tc>
        <w:tc>
          <w:tcPr>
            <w:tcW w:w="2184" w:type="dxa"/>
          </w:tcPr>
          <w:p w14:paraId="4AD17A7B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</w:tr>
      <w:tr w:rsidR="00BE3696" w:rsidRPr="00BE3696" w14:paraId="74FF7D6C" w14:textId="77777777" w:rsidTr="009045D3">
        <w:tc>
          <w:tcPr>
            <w:tcW w:w="3047" w:type="dxa"/>
          </w:tcPr>
          <w:p w14:paraId="08427B21" w14:textId="03F5C856" w:rsidR="008D6B09" w:rsidRPr="00BE3696" w:rsidRDefault="008D6B09" w:rsidP="008D6B09">
            <w:pPr>
              <w:jc w:val="both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Ralos e escoamentos</w:t>
            </w:r>
          </w:p>
        </w:tc>
        <w:tc>
          <w:tcPr>
            <w:tcW w:w="284" w:type="dxa"/>
          </w:tcPr>
          <w:p w14:paraId="797A495F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635DBE0A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Bom estado</w:t>
            </w:r>
          </w:p>
        </w:tc>
        <w:tc>
          <w:tcPr>
            <w:tcW w:w="236" w:type="dxa"/>
          </w:tcPr>
          <w:p w14:paraId="1E5081A4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118A3BA9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Necessita reparo</w:t>
            </w:r>
          </w:p>
        </w:tc>
        <w:tc>
          <w:tcPr>
            <w:tcW w:w="2184" w:type="dxa"/>
          </w:tcPr>
          <w:p w14:paraId="7F1F7604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</w:tr>
      <w:tr w:rsidR="00BE3696" w:rsidRPr="00BE3696" w14:paraId="60EF1C2C" w14:textId="77777777" w:rsidTr="009045D3">
        <w:tc>
          <w:tcPr>
            <w:tcW w:w="3047" w:type="dxa"/>
          </w:tcPr>
          <w:p w14:paraId="087B8FC0" w14:textId="0A56B3A1" w:rsidR="008D6B09" w:rsidRPr="00BE3696" w:rsidRDefault="008D6B09" w:rsidP="008D6B09">
            <w:pPr>
              <w:jc w:val="both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Rede de água e esgoto</w:t>
            </w:r>
          </w:p>
        </w:tc>
        <w:tc>
          <w:tcPr>
            <w:tcW w:w="284" w:type="dxa"/>
          </w:tcPr>
          <w:p w14:paraId="07466171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3214D15E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Bom estado</w:t>
            </w:r>
          </w:p>
        </w:tc>
        <w:tc>
          <w:tcPr>
            <w:tcW w:w="236" w:type="dxa"/>
          </w:tcPr>
          <w:p w14:paraId="63B0C828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0FFB8B8A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Necessita reparo</w:t>
            </w:r>
          </w:p>
        </w:tc>
        <w:tc>
          <w:tcPr>
            <w:tcW w:w="2184" w:type="dxa"/>
          </w:tcPr>
          <w:p w14:paraId="4024DAEA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</w:tr>
    </w:tbl>
    <w:p w14:paraId="67CABF5D" w14:textId="77777777" w:rsidR="008D6B09" w:rsidRPr="00BE3696" w:rsidRDefault="008D6B09">
      <w:pPr>
        <w:rPr>
          <w:rFonts w:ascii="Calibri" w:hAnsi="Calibri" w:cs="Calibri"/>
        </w:rPr>
      </w:pPr>
    </w:p>
    <w:p w14:paraId="31AB0EB3" w14:textId="77777777" w:rsidR="00DE097B" w:rsidRPr="00BE3696" w:rsidRDefault="007145C1" w:rsidP="00065F7E">
      <w:pPr>
        <w:pStyle w:val="Ttulo3"/>
        <w:ind w:firstLine="720"/>
        <w:rPr>
          <w:rFonts w:ascii="Calibri" w:hAnsi="Calibri" w:cs="Calibri"/>
          <w:color w:val="auto"/>
        </w:rPr>
      </w:pPr>
      <w:r w:rsidRPr="00BE3696">
        <w:rPr>
          <w:rFonts w:ascii="Calibri" w:hAnsi="Calibri" w:cs="Calibri"/>
          <w:color w:val="auto"/>
        </w:rPr>
        <w:lastRenderedPageBreak/>
        <w:t>2.4. Revestimentos e Acabamentos</w:t>
      </w:r>
    </w:p>
    <w:tbl>
      <w:tblPr>
        <w:tblStyle w:val="Tabelacomgrade"/>
        <w:tblW w:w="10406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3047"/>
        <w:gridCol w:w="284"/>
        <w:gridCol w:w="2245"/>
        <w:gridCol w:w="236"/>
        <w:gridCol w:w="2410"/>
        <w:gridCol w:w="2184"/>
      </w:tblGrid>
      <w:tr w:rsidR="00BE3696" w:rsidRPr="00BE3696" w14:paraId="27AD3F64" w14:textId="77777777" w:rsidTr="009045D3">
        <w:tc>
          <w:tcPr>
            <w:tcW w:w="3047" w:type="dxa"/>
          </w:tcPr>
          <w:p w14:paraId="4244DEB6" w14:textId="77ACBDCF" w:rsidR="008D6B09" w:rsidRPr="00BE3696" w:rsidRDefault="00F108FA" w:rsidP="008D6B09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E3696">
              <w:rPr>
                <w:rFonts w:ascii="Calibri" w:hAnsi="Calibri" w:cs="Calibri"/>
                <w:b/>
                <w:bCs/>
              </w:rPr>
              <w:t>ESTRU</w:t>
            </w:r>
            <w:r>
              <w:rPr>
                <w:rFonts w:ascii="Calibri" w:hAnsi="Calibri" w:cs="Calibri"/>
                <w:b/>
                <w:bCs/>
              </w:rPr>
              <w:t>TU</w:t>
            </w:r>
            <w:r w:rsidRPr="00BE3696">
              <w:rPr>
                <w:rFonts w:ascii="Calibri" w:hAnsi="Calibri" w:cs="Calibri"/>
                <w:b/>
                <w:bCs/>
              </w:rPr>
              <w:t xml:space="preserve">RA </w:t>
            </w:r>
            <w:r w:rsidR="008D6B09" w:rsidRPr="00BE3696">
              <w:rPr>
                <w:rFonts w:ascii="Calibri" w:hAnsi="Calibri" w:cs="Calibri"/>
                <w:b/>
                <w:bCs/>
              </w:rPr>
              <w:t>AVALIADA</w:t>
            </w:r>
          </w:p>
        </w:tc>
        <w:tc>
          <w:tcPr>
            <w:tcW w:w="284" w:type="dxa"/>
          </w:tcPr>
          <w:p w14:paraId="6720BB17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6DB64C6D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  <w:tc>
          <w:tcPr>
            <w:tcW w:w="236" w:type="dxa"/>
          </w:tcPr>
          <w:p w14:paraId="059EE118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3B2E13FC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  <w:tc>
          <w:tcPr>
            <w:tcW w:w="2184" w:type="dxa"/>
          </w:tcPr>
          <w:p w14:paraId="71C18236" w14:textId="4ED0A788" w:rsidR="008D6B09" w:rsidRPr="00BE3696" w:rsidRDefault="008D6B09" w:rsidP="008D6B09">
            <w:pPr>
              <w:jc w:val="center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OBSERVAÇÕES</w:t>
            </w:r>
          </w:p>
        </w:tc>
      </w:tr>
      <w:tr w:rsidR="00BE3696" w:rsidRPr="00BE3696" w14:paraId="7C6C46B3" w14:textId="77777777" w:rsidTr="009045D3">
        <w:tc>
          <w:tcPr>
            <w:tcW w:w="3047" w:type="dxa"/>
          </w:tcPr>
          <w:p w14:paraId="3C6596DA" w14:textId="69624391" w:rsidR="008D6B09" w:rsidRPr="00BE3696" w:rsidRDefault="008D6B09" w:rsidP="008D6B09">
            <w:pPr>
              <w:jc w:val="both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Azulejos/revestimentos cerâmicos</w:t>
            </w:r>
          </w:p>
        </w:tc>
        <w:tc>
          <w:tcPr>
            <w:tcW w:w="284" w:type="dxa"/>
          </w:tcPr>
          <w:p w14:paraId="2058F387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0F833CB7" w14:textId="63C0E506" w:rsidR="008D6B09" w:rsidRPr="00BE3696" w:rsidRDefault="008D6B09" w:rsidP="008D6B09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Bom estado</w:t>
            </w:r>
          </w:p>
        </w:tc>
        <w:tc>
          <w:tcPr>
            <w:tcW w:w="236" w:type="dxa"/>
          </w:tcPr>
          <w:p w14:paraId="38BCF493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43FF78CE" w14:textId="10CED5F5" w:rsidR="008D6B09" w:rsidRPr="00BE3696" w:rsidRDefault="008D6B09" w:rsidP="008D6B09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Necessita reparo</w:t>
            </w:r>
          </w:p>
        </w:tc>
        <w:tc>
          <w:tcPr>
            <w:tcW w:w="2184" w:type="dxa"/>
          </w:tcPr>
          <w:p w14:paraId="3ACA42AA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</w:tr>
      <w:tr w:rsidR="00BE3696" w:rsidRPr="00BE3696" w14:paraId="5F6F22D8" w14:textId="77777777" w:rsidTr="009045D3">
        <w:tc>
          <w:tcPr>
            <w:tcW w:w="3047" w:type="dxa"/>
          </w:tcPr>
          <w:p w14:paraId="60E14426" w14:textId="21DF8615" w:rsidR="008D6B09" w:rsidRPr="00BE3696" w:rsidRDefault="008D6B09" w:rsidP="008D6B09">
            <w:pPr>
              <w:jc w:val="both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Pintura interna/externa</w:t>
            </w:r>
          </w:p>
        </w:tc>
        <w:tc>
          <w:tcPr>
            <w:tcW w:w="284" w:type="dxa"/>
          </w:tcPr>
          <w:p w14:paraId="3D006136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529E34AD" w14:textId="65C40275" w:rsidR="008D6B09" w:rsidRPr="00BE3696" w:rsidRDefault="008D6B09" w:rsidP="008D6B09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Bom estado</w:t>
            </w:r>
          </w:p>
        </w:tc>
        <w:tc>
          <w:tcPr>
            <w:tcW w:w="236" w:type="dxa"/>
          </w:tcPr>
          <w:p w14:paraId="1A57A572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2F72BCAA" w14:textId="146512BE" w:rsidR="008D6B09" w:rsidRPr="00BE3696" w:rsidRDefault="008D6B09" w:rsidP="008D6B09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Necessita reparo</w:t>
            </w:r>
          </w:p>
        </w:tc>
        <w:tc>
          <w:tcPr>
            <w:tcW w:w="2184" w:type="dxa"/>
          </w:tcPr>
          <w:p w14:paraId="5FBC8CB7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</w:tr>
      <w:tr w:rsidR="00BE3696" w:rsidRPr="00BE3696" w14:paraId="52130698" w14:textId="77777777" w:rsidTr="009045D3">
        <w:tc>
          <w:tcPr>
            <w:tcW w:w="3047" w:type="dxa"/>
          </w:tcPr>
          <w:p w14:paraId="4598948E" w14:textId="28F6B37F" w:rsidR="008D6B09" w:rsidRPr="00BE3696" w:rsidRDefault="008D6B09" w:rsidP="008D6B09">
            <w:pPr>
              <w:jc w:val="both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Rodapés e guarnições</w:t>
            </w:r>
          </w:p>
        </w:tc>
        <w:tc>
          <w:tcPr>
            <w:tcW w:w="284" w:type="dxa"/>
          </w:tcPr>
          <w:p w14:paraId="0987EE7F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3ED5289F" w14:textId="07602F04" w:rsidR="008D6B09" w:rsidRPr="00BE3696" w:rsidRDefault="008D6B09" w:rsidP="008D6B09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Bom estado</w:t>
            </w:r>
          </w:p>
        </w:tc>
        <w:tc>
          <w:tcPr>
            <w:tcW w:w="236" w:type="dxa"/>
          </w:tcPr>
          <w:p w14:paraId="1284353B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74FAC743" w14:textId="487928A1" w:rsidR="008D6B09" w:rsidRPr="00BE3696" w:rsidRDefault="008D6B09" w:rsidP="008D6B09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Necessita reparo</w:t>
            </w:r>
          </w:p>
        </w:tc>
        <w:tc>
          <w:tcPr>
            <w:tcW w:w="2184" w:type="dxa"/>
          </w:tcPr>
          <w:p w14:paraId="53BB4355" w14:textId="77777777" w:rsidR="008D6B09" w:rsidRPr="00BE3696" w:rsidRDefault="008D6B09" w:rsidP="008D6B09">
            <w:pPr>
              <w:rPr>
                <w:rFonts w:ascii="Calibri" w:hAnsi="Calibri" w:cs="Calibri"/>
              </w:rPr>
            </w:pPr>
          </w:p>
        </w:tc>
      </w:tr>
    </w:tbl>
    <w:p w14:paraId="101BF513" w14:textId="77777777" w:rsidR="00DE097B" w:rsidRPr="00BE3696" w:rsidRDefault="007145C1" w:rsidP="00065F7E">
      <w:pPr>
        <w:pStyle w:val="Ttulo3"/>
        <w:ind w:firstLine="720"/>
        <w:rPr>
          <w:rFonts w:ascii="Calibri" w:hAnsi="Calibri" w:cs="Calibri"/>
          <w:color w:val="auto"/>
        </w:rPr>
      </w:pPr>
      <w:r w:rsidRPr="00BE3696">
        <w:rPr>
          <w:rFonts w:ascii="Calibri" w:hAnsi="Calibri" w:cs="Calibri"/>
          <w:color w:val="auto"/>
        </w:rPr>
        <w:t>2.5. Cobertura e Telhado</w:t>
      </w:r>
    </w:p>
    <w:tbl>
      <w:tblPr>
        <w:tblStyle w:val="Tabelacomgrade"/>
        <w:tblW w:w="10406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3047"/>
        <w:gridCol w:w="284"/>
        <w:gridCol w:w="2245"/>
        <w:gridCol w:w="236"/>
        <w:gridCol w:w="2410"/>
        <w:gridCol w:w="2184"/>
      </w:tblGrid>
      <w:tr w:rsidR="00BE3696" w:rsidRPr="00BE3696" w14:paraId="5434EE6E" w14:textId="77777777" w:rsidTr="009045D3">
        <w:tc>
          <w:tcPr>
            <w:tcW w:w="3047" w:type="dxa"/>
          </w:tcPr>
          <w:p w14:paraId="02A235C7" w14:textId="03AB3B0C" w:rsidR="008D6B09" w:rsidRPr="00BE3696" w:rsidRDefault="00F108FA" w:rsidP="009045D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E3696">
              <w:rPr>
                <w:rFonts w:ascii="Calibri" w:hAnsi="Calibri" w:cs="Calibri"/>
                <w:b/>
                <w:bCs/>
              </w:rPr>
              <w:t>ESTRU</w:t>
            </w:r>
            <w:r>
              <w:rPr>
                <w:rFonts w:ascii="Calibri" w:hAnsi="Calibri" w:cs="Calibri"/>
                <w:b/>
                <w:bCs/>
              </w:rPr>
              <w:t>TU</w:t>
            </w:r>
            <w:r w:rsidRPr="00BE3696">
              <w:rPr>
                <w:rFonts w:ascii="Calibri" w:hAnsi="Calibri" w:cs="Calibri"/>
                <w:b/>
                <w:bCs/>
              </w:rPr>
              <w:t xml:space="preserve">RA </w:t>
            </w:r>
            <w:r w:rsidR="008D6B09" w:rsidRPr="00BE3696">
              <w:rPr>
                <w:rFonts w:ascii="Calibri" w:hAnsi="Calibri" w:cs="Calibri"/>
                <w:b/>
                <w:bCs/>
              </w:rPr>
              <w:t>AVALIADA</w:t>
            </w:r>
          </w:p>
        </w:tc>
        <w:tc>
          <w:tcPr>
            <w:tcW w:w="284" w:type="dxa"/>
          </w:tcPr>
          <w:p w14:paraId="23F5B550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24398360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36" w:type="dxa"/>
          </w:tcPr>
          <w:p w14:paraId="4D71C507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20A07E81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184" w:type="dxa"/>
          </w:tcPr>
          <w:p w14:paraId="4821CFFD" w14:textId="77777777" w:rsidR="008D6B09" w:rsidRPr="00BE3696" w:rsidRDefault="008D6B09" w:rsidP="009045D3">
            <w:pPr>
              <w:jc w:val="center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OBSERVAÇÕES</w:t>
            </w:r>
          </w:p>
        </w:tc>
      </w:tr>
      <w:tr w:rsidR="00BE3696" w:rsidRPr="00BE3696" w14:paraId="2EA1B0B1" w14:textId="77777777" w:rsidTr="009045D3">
        <w:tc>
          <w:tcPr>
            <w:tcW w:w="3047" w:type="dxa"/>
          </w:tcPr>
          <w:p w14:paraId="0DABE3C8" w14:textId="45971BE1" w:rsidR="008D6B09" w:rsidRPr="00BE3696" w:rsidRDefault="008D6B09" w:rsidP="009045D3">
            <w:pPr>
              <w:jc w:val="both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Telhas e estrutura</w:t>
            </w:r>
          </w:p>
        </w:tc>
        <w:tc>
          <w:tcPr>
            <w:tcW w:w="284" w:type="dxa"/>
          </w:tcPr>
          <w:p w14:paraId="164E1FC3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4E2546D8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Bom estado</w:t>
            </w:r>
          </w:p>
        </w:tc>
        <w:tc>
          <w:tcPr>
            <w:tcW w:w="236" w:type="dxa"/>
          </w:tcPr>
          <w:p w14:paraId="071B9F7E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49C26224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Necessita reparo</w:t>
            </w:r>
          </w:p>
        </w:tc>
        <w:tc>
          <w:tcPr>
            <w:tcW w:w="2184" w:type="dxa"/>
          </w:tcPr>
          <w:p w14:paraId="413BCFDA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</w:tr>
      <w:tr w:rsidR="00BE3696" w:rsidRPr="00BE3696" w14:paraId="3CC54492" w14:textId="77777777" w:rsidTr="009045D3">
        <w:tc>
          <w:tcPr>
            <w:tcW w:w="3047" w:type="dxa"/>
          </w:tcPr>
          <w:p w14:paraId="0C044F9E" w14:textId="04C04C44" w:rsidR="008D6B09" w:rsidRPr="00BE3696" w:rsidRDefault="008D6B09" w:rsidP="009045D3">
            <w:pPr>
              <w:jc w:val="both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Calhas e condutores</w:t>
            </w:r>
          </w:p>
        </w:tc>
        <w:tc>
          <w:tcPr>
            <w:tcW w:w="284" w:type="dxa"/>
          </w:tcPr>
          <w:p w14:paraId="1C6F27A8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6F5127E7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Bom estado</w:t>
            </w:r>
          </w:p>
        </w:tc>
        <w:tc>
          <w:tcPr>
            <w:tcW w:w="236" w:type="dxa"/>
          </w:tcPr>
          <w:p w14:paraId="1774BAE3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74325494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Necessita reparo</w:t>
            </w:r>
          </w:p>
        </w:tc>
        <w:tc>
          <w:tcPr>
            <w:tcW w:w="2184" w:type="dxa"/>
          </w:tcPr>
          <w:p w14:paraId="49E3A1DC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</w:tr>
    </w:tbl>
    <w:p w14:paraId="18E56C39" w14:textId="77777777" w:rsidR="00DE097B" w:rsidRPr="00BE3696" w:rsidRDefault="007145C1" w:rsidP="00065F7E">
      <w:pPr>
        <w:pStyle w:val="Ttulo3"/>
        <w:ind w:firstLine="720"/>
        <w:rPr>
          <w:rFonts w:ascii="Calibri" w:hAnsi="Calibri" w:cs="Calibri"/>
          <w:color w:val="auto"/>
        </w:rPr>
      </w:pPr>
      <w:r w:rsidRPr="00BE3696">
        <w:rPr>
          <w:rFonts w:ascii="Calibri" w:hAnsi="Calibri" w:cs="Calibri"/>
          <w:color w:val="auto"/>
        </w:rPr>
        <w:t>2.6. Áreas Externas (quando houver)</w:t>
      </w:r>
    </w:p>
    <w:tbl>
      <w:tblPr>
        <w:tblStyle w:val="Tabelacomgrade"/>
        <w:tblW w:w="10406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3047"/>
        <w:gridCol w:w="284"/>
        <w:gridCol w:w="2245"/>
        <w:gridCol w:w="236"/>
        <w:gridCol w:w="2410"/>
        <w:gridCol w:w="2184"/>
      </w:tblGrid>
      <w:tr w:rsidR="00BE3696" w:rsidRPr="00BE3696" w14:paraId="5253C8AA" w14:textId="77777777" w:rsidTr="009045D3">
        <w:tc>
          <w:tcPr>
            <w:tcW w:w="3047" w:type="dxa"/>
          </w:tcPr>
          <w:p w14:paraId="6B188DB7" w14:textId="698D1F6B" w:rsidR="008D6B09" w:rsidRPr="00BE3696" w:rsidRDefault="00F108FA" w:rsidP="009045D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E3696">
              <w:rPr>
                <w:rFonts w:ascii="Calibri" w:hAnsi="Calibri" w:cs="Calibri"/>
                <w:b/>
                <w:bCs/>
              </w:rPr>
              <w:t>ESTRU</w:t>
            </w:r>
            <w:r>
              <w:rPr>
                <w:rFonts w:ascii="Calibri" w:hAnsi="Calibri" w:cs="Calibri"/>
                <w:b/>
                <w:bCs/>
              </w:rPr>
              <w:t>TU</w:t>
            </w:r>
            <w:r w:rsidRPr="00BE3696">
              <w:rPr>
                <w:rFonts w:ascii="Calibri" w:hAnsi="Calibri" w:cs="Calibri"/>
                <w:b/>
                <w:bCs/>
              </w:rPr>
              <w:t xml:space="preserve">RA </w:t>
            </w:r>
            <w:r w:rsidR="008D6B09" w:rsidRPr="00BE3696">
              <w:rPr>
                <w:rFonts w:ascii="Calibri" w:hAnsi="Calibri" w:cs="Calibri"/>
                <w:b/>
                <w:bCs/>
              </w:rPr>
              <w:t>AVALIADA</w:t>
            </w:r>
          </w:p>
        </w:tc>
        <w:tc>
          <w:tcPr>
            <w:tcW w:w="284" w:type="dxa"/>
          </w:tcPr>
          <w:p w14:paraId="28018E88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5EC5C45B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36" w:type="dxa"/>
          </w:tcPr>
          <w:p w14:paraId="640AC5CD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0C533526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184" w:type="dxa"/>
          </w:tcPr>
          <w:p w14:paraId="6F2AA6F4" w14:textId="77777777" w:rsidR="008D6B09" w:rsidRPr="00BE3696" w:rsidRDefault="008D6B09" w:rsidP="009045D3">
            <w:pPr>
              <w:jc w:val="center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OBSERVAÇÕES</w:t>
            </w:r>
          </w:p>
        </w:tc>
      </w:tr>
      <w:tr w:rsidR="00BE3696" w:rsidRPr="00BE3696" w14:paraId="3ECF7AA6" w14:textId="77777777" w:rsidTr="009045D3">
        <w:tc>
          <w:tcPr>
            <w:tcW w:w="3047" w:type="dxa"/>
          </w:tcPr>
          <w:p w14:paraId="7345FC7E" w14:textId="49D1CE28" w:rsidR="008D6B09" w:rsidRPr="00BE3696" w:rsidRDefault="008D6B09" w:rsidP="009045D3">
            <w:pPr>
              <w:jc w:val="both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Calçadas/pátio</w:t>
            </w:r>
          </w:p>
        </w:tc>
        <w:tc>
          <w:tcPr>
            <w:tcW w:w="284" w:type="dxa"/>
          </w:tcPr>
          <w:p w14:paraId="5EF46CB3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61FB03D7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Bom estado</w:t>
            </w:r>
          </w:p>
        </w:tc>
        <w:tc>
          <w:tcPr>
            <w:tcW w:w="236" w:type="dxa"/>
          </w:tcPr>
          <w:p w14:paraId="75CF2FC3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286831D2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Necessita reparo</w:t>
            </w:r>
          </w:p>
        </w:tc>
        <w:tc>
          <w:tcPr>
            <w:tcW w:w="2184" w:type="dxa"/>
          </w:tcPr>
          <w:p w14:paraId="404C0102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</w:tr>
      <w:tr w:rsidR="00BE3696" w:rsidRPr="00BE3696" w14:paraId="27C6559A" w14:textId="77777777" w:rsidTr="009045D3">
        <w:tc>
          <w:tcPr>
            <w:tcW w:w="3047" w:type="dxa"/>
          </w:tcPr>
          <w:p w14:paraId="38A112BD" w14:textId="17718742" w:rsidR="008D6B09" w:rsidRPr="00BE3696" w:rsidRDefault="008D6B09" w:rsidP="009045D3">
            <w:pPr>
              <w:jc w:val="both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Muros e grades</w:t>
            </w:r>
          </w:p>
        </w:tc>
        <w:tc>
          <w:tcPr>
            <w:tcW w:w="284" w:type="dxa"/>
          </w:tcPr>
          <w:p w14:paraId="1658ADBC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630DCD4D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Bom estado</w:t>
            </w:r>
          </w:p>
        </w:tc>
        <w:tc>
          <w:tcPr>
            <w:tcW w:w="236" w:type="dxa"/>
          </w:tcPr>
          <w:p w14:paraId="2389F22B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7E1C245F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Necessita reparo</w:t>
            </w:r>
          </w:p>
        </w:tc>
        <w:tc>
          <w:tcPr>
            <w:tcW w:w="2184" w:type="dxa"/>
          </w:tcPr>
          <w:p w14:paraId="18AC5F07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</w:tr>
      <w:tr w:rsidR="00BE3696" w:rsidRPr="00BE3696" w14:paraId="5932941D" w14:textId="77777777" w:rsidTr="009045D3">
        <w:tc>
          <w:tcPr>
            <w:tcW w:w="3047" w:type="dxa"/>
          </w:tcPr>
          <w:p w14:paraId="7ECEC869" w14:textId="2FC37355" w:rsidR="008D6B09" w:rsidRPr="00BE3696" w:rsidRDefault="008D6B09" w:rsidP="009045D3">
            <w:pPr>
              <w:jc w:val="both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Portão de acesso</w:t>
            </w:r>
          </w:p>
        </w:tc>
        <w:tc>
          <w:tcPr>
            <w:tcW w:w="284" w:type="dxa"/>
          </w:tcPr>
          <w:p w14:paraId="5DEB71AF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2C75250F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Bom estado</w:t>
            </w:r>
          </w:p>
        </w:tc>
        <w:tc>
          <w:tcPr>
            <w:tcW w:w="236" w:type="dxa"/>
          </w:tcPr>
          <w:p w14:paraId="251B8C2A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2CDCE753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Necessita reparo</w:t>
            </w:r>
          </w:p>
        </w:tc>
        <w:tc>
          <w:tcPr>
            <w:tcW w:w="2184" w:type="dxa"/>
          </w:tcPr>
          <w:p w14:paraId="31A31A3E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</w:tr>
    </w:tbl>
    <w:p w14:paraId="3CE299BF" w14:textId="77777777" w:rsidR="00DE097B" w:rsidRPr="00BE3696" w:rsidRDefault="007145C1" w:rsidP="00065F7E">
      <w:pPr>
        <w:pStyle w:val="Ttulo3"/>
        <w:ind w:firstLine="720"/>
        <w:rPr>
          <w:rFonts w:ascii="Calibri" w:hAnsi="Calibri" w:cs="Calibri"/>
          <w:color w:val="auto"/>
        </w:rPr>
      </w:pPr>
      <w:r w:rsidRPr="00BE3696">
        <w:rPr>
          <w:rFonts w:ascii="Calibri" w:hAnsi="Calibri" w:cs="Calibri"/>
          <w:color w:val="auto"/>
        </w:rPr>
        <w:t>2.7. Sistemas Complementares</w:t>
      </w:r>
    </w:p>
    <w:tbl>
      <w:tblPr>
        <w:tblStyle w:val="Tabelacomgrade"/>
        <w:tblW w:w="10470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3159"/>
        <w:gridCol w:w="236"/>
        <w:gridCol w:w="2245"/>
        <w:gridCol w:w="236"/>
        <w:gridCol w:w="2410"/>
        <w:gridCol w:w="2184"/>
      </w:tblGrid>
      <w:tr w:rsidR="00BE3696" w:rsidRPr="00BE3696" w14:paraId="4BB4719A" w14:textId="77777777" w:rsidTr="008D6B09">
        <w:tc>
          <w:tcPr>
            <w:tcW w:w="3159" w:type="dxa"/>
          </w:tcPr>
          <w:p w14:paraId="213D6211" w14:textId="2B6D9FDA" w:rsidR="008D6B09" w:rsidRPr="00BE3696" w:rsidRDefault="00F108FA" w:rsidP="009045D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E3696">
              <w:rPr>
                <w:rFonts w:ascii="Calibri" w:hAnsi="Calibri" w:cs="Calibri"/>
                <w:b/>
                <w:bCs/>
              </w:rPr>
              <w:t>ESTRU</w:t>
            </w:r>
            <w:r>
              <w:rPr>
                <w:rFonts w:ascii="Calibri" w:hAnsi="Calibri" w:cs="Calibri"/>
                <w:b/>
                <w:bCs/>
              </w:rPr>
              <w:t>TU</w:t>
            </w:r>
            <w:r w:rsidRPr="00BE3696">
              <w:rPr>
                <w:rFonts w:ascii="Calibri" w:hAnsi="Calibri" w:cs="Calibri"/>
                <w:b/>
                <w:bCs/>
              </w:rPr>
              <w:t xml:space="preserve">RA </w:t>
            </w:r>
            <w:r w:rsidR="008D6B09" w:rsidRPr="00BE3696">
              <w:rPr>
                <w:rFonts w:ascii="Calibri" w:hAnsi="Calibri" w:cs="Calibri"/>
                <w:b/>
                <w:bCs/>
              </w:rPr>
              <w:t>AVALIADA</w:t>
            </w:r>
          </w:p>
        </w:tc>
        <w:tc>
          <w:tcPr>
            <w:tcW w:w="236" w:type="dxa"/>
          </w:tcPr>
          <w:p w14:paraId="4AE7FB4B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40A05346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36" w:type="dxa"/>
          </w:tcPr>
          <w:p w14:paraId="61A774E7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703C9EE7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184" w:type="dxa"/>
          </w:tcPr>
          <w:p w14:paraId="60A8EDB7" w14:textId="77777777" w:rsidR="008D6B09" w:rsidRPr="00BE3696" w:rsidRDefault="008D6B09" w:rsidP="009045D3">
            <w:pPr>
              <w:jc w:val="center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OBSERVAÇÕES</w:t>
            </w:r>
          </w:p>
        </w:tc>
      </w:tr>
      <w:tr w:rsidR="00BE3696" w:rsidRPr="00BE3696" w14:paraId="0F171E5F" w14:textId="77777777" w:rsidTr="008D6B09">
        <w:tc>
          <w:tcPr>
            <w:tcW w:w="3159" w:type="dxa"/>
          </w:tcPr>
          <w:p w14:paraId="6476FEE7" w14:textId="79F56A9C" w:rsidR="008D6B09" w:rsidRPr="00BE3696" w:rsidRDefault="008D6B09" w:rsidP="009045D3">
            <w:pPr>
              <w:jc w:val="both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Extintores</w:t>
            </w:r>
          </w:p>
        </w:tc>
        <w:tc>
          <w:tcPr>
            <w:tcW w:w="236" w:type="dxa"/>
          </w:tcPr>
          <w:p w14:paraId="441DDB94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487D99AD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Bom estado</w:t>
            </w:r>
          </w:p>
        </w:tc>
        <w:tc>
          <w:tcPr>
            <w:tcW w:w="236" w:type="dxa"/>
          </w:tcPr>
          <w:p w14:paraId="157D64AE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068C3118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Necessita reparo</w:t>
            </w:r>
          </w:p>
        </w:tc>
        <w:tc>
          <w:tcPr>
            <w:tcW w:w="2184" w:type="dxa"/>
          </w:tcPr>
          <w:p w14:paraId="4B441CF1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</w:tr>
      <w:tr w:rsidR="00BE3696" w:rsidRPr="00BE3696" w14:paraId="4BA7AEC3" w14:textId="77777777" w:rsidTr="008D6B09">
        <w:tc>
          <w:tcPr>
            <w:tcW w:w="3159" w:type="dxa"/>
          </w:tcPr>
          <w:p w14:paraId="04F4EDAB" w14:textId="12A3AF1B" w:rsidR="008D6B09" w:rsidRPr="00BE3696" w:rsidRDefault="008D6B09" w:rsidP="009045D3">
            <w:pPr>
              <w:jc w:val="both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Sistema de exaustão/ventilação</w:t>
            </w:r>
          </w:p>
        </w:tc>
        <w:tc>
          <w:tcPr>
            <w:tcW w:w="236" w:type="dxa"/>
          </w:tcPr>
          <w:p w14:paraId="434E73B7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33BA0EF8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Bom estado</w:t>
            </w:r>
          </w:p>
        </w:tc>
        <w:tc>
          <w:tcPr>
            <w:tcW w:w="236" w:type="dxa"/>
          </w:tcPr>
          <w:p w14:paraId="03DD119F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52F9A5DA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Necessita reparo</w:t>
            </w:r>
          </w:p>
        </w:tc>
        <w:tc>
          <w:tcPr>
            <w:tcW w:w="2184" w:type="dxa"/>
          </w:tcPr>
          <w:p w14:paraId="4E5C72A9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</w:tr>
      <w:tr w:rsidR="00BE3696" w:rsidRPr="00BE3696" w14:paraId="18360A8E" w14:textId="77777777" w:rsidTr="008D6B09">
        <w:tc>
          <w:tcPr>
            <w:tcW w:w="3159" w:type="dxa"/>
          </w:tcPr>
          <w:p w14:paraId="7AE841DB" w14:textId="18D6B101" w:rsidR="008D6B09" w:rsidRPr="00BE3696" w:rsidRDefault="008D6B09" w:rsidP="009045D3">
            <w:pPr>
              <w:jc w:val="both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Sistema de climatização</w:t>
            </w:r>
          </w:p>
        </w:tc>
        <w:tc>
          <w:tcPr>
            <w:tcW w:w="236" w:type="dxa"/>
          </w:tcPr>
          <w:p w14:paraId="3B3378A7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40A86F84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Bom estado</w:t>
            </w:r>
          </w:p>
        </w:tc>
        <w:tc>
          <w:tcPr>
            <w:tcW w:w="236" w:type="dxa"/>
          </w:tcPr>
          <w:p w14:paraId="18CAF46C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3D0F8211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Necessita reparo</w:t>
            </w:r>
          </w:p>
        </w:tc>
        <w:tc>
          <w:tcPr>
            <w:tcW w:w="2184" w:type="dxa"/>
          </w:tcPr>
          <w:p w14:paraId="16FD8DCF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</w:tr>
      <w:tr w:rsidR="00BE3696" w:rsidRPr="00BE3696" w14:paraId="66695D4E" w14:textId="77777777" w:rsidTr="008D6B09">
        <w:tc>
          <w:tcPr>
            <w:tcW w:w="3159" w:type="dxa"/>
          </w:tcPr>
          <w:p w14:paraId="6C3FA095" w14:textId="72914762" w:rsidR="008D6B09" w:rsidRPr="00BE3696" w:rsidRDefault="008D6B09" w:rsidP="009045D3">
            <w:pPr>
              <w:jc w:val="both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Rede lógica/telefonia</w:t>
            </w:r>
          </w:p>
        </w:tc>
        <w:tc>
          <w:tcPr>
            <w:tcW w:w="236" w:type="dxa"/>
          </w:tcPr>
          <w:p w14:paraId="60005A68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245" w:type="dxa"/>
          </w:tcPr>
          <w:p w14:paraId="08991F60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Bom estado</w:t>
            </w:r>
          </w:p>
        </w:tc>
        <w:tc>
          <w:tcPr>
            <w:tcW w:w="236" w:type="dxa"/>
          </w:tcPr>
          <w:p w14:paraId="7555664F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6842ECFE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Necessita reparo</w:t>
            </w:r>
          </w:p>
        </w:tc>
        <w:tc>
          <w:tcPr>
            <w:tcW w:w="2184" w:type="dxa"/>
          </w:tcPr>
          <w:p w14:paraId="6A8AB5B2" w14:textId="77777777" w:rsidR="008D6B09" w:rsidRPr="00BE3696" w:rsidRDefault="008D6B09" w:rsidP="009045D3">
            <w:pPr>
              <w:rPr>
                <w:rFonts w:ascii="Calibri" w:hAnsi="Calibri" w:cs="Calibri"/>
              </w:rPr>
            </w:pPr>
          </w:p>
        </w:tc>
      </w:tr>
    </w:tbl>
    <w:p w14:paraId="13D48BE8" w14:textId="77777777" w:rsidR="008D6B09" w:rsidRPr="00BE3696" w:rsidRDefault="008D6B09">
      <w:pPr>
        <w:rPr>
          <w:rFonts w:ascii="Calibri" w:hAnsi="Calibri" w:cs="Calibri"/>
        </w:rPr>
      </w:pPr>
    </w:p>
    <w:p w14:paraId="377EB6B8" w14:textId="77777777" w:rsidR="00DE097B" w:rsidRPr="00BE3696" w:rsidRDefault="007145C1">
      <w:pPr>
        <w:pStyle w:val="Ttulo2"/>
        <w:rPr>
          <w:rFonts w:ascii="Calibri" w:hAnsi="Calibri" w:cs="Calibri"/>
          <w:color w:val="auto"/>
        </w:rPr>
      </w:pPr>
      <w:r w:rsidRPr="00BE3696">
        <w:rPr>
          <w:rFonts w:ascii="Calibri" w:hAnsi="Calibri" w:cs="Calibri"/>
          <w:color w:val="auto"/>
        </w:rPr>
        <w:t>3. Observações Gerais</w:t>
      </w:r>
    </w:p>
    <w:p w14:paraId="133493AD" w14:textId="102738A5" w:rsidR="00DE097B" w:rsidRPr="00BE3696" w:rsidRDefault="007145C1">
      <w:pPr>
        <w:rPr>
          <w:rFonts w:ascii="Calibri" w:hAnsi="Calibri" w:cs="Calibri"/>
        </w:rPr>
      </w:pPr>
      <w:r w:rsidRPr="00BE3696">
        <w:rPr>
          <w:rFonts w:ascii="Calibri" w:hAnsi="Calibri" w:cs="Calibri"/>
        </w:rPr>
        <w:t>_____________________________________________________________</w:t>
      </w:r>
      <w:r w:rsidR="00BE3696">
        <w:rPr>
          <w:rFonts w:ascii="Calibri" w:hAnsi="Calibri" w:cs="Calibri"/>
        </w:rPr>
        <w:t>____________________________</w:t>
      </w:r>
      <w:r w:rsidRPr="00BE3696">
        <w:rPr>
          <w:rFonts w:ascii="Calibri" w:hAnsi="Calibri" w:cs="Calibri"/>
        </w:rPr>
        <w:t>__</w:t>
      </w:r>
    </w:p>
    <w:p w14:paraId="6CF992AF" w14:textId="77777777" w:rsidR="00BE3696" w:rsidRPr="00BE3696" w:rsidRDefault="00BE3696" w:rsidP="00BE3696">
      <w:pPr>
        <w:rPr>
          <w:rFonts w:ascii="Calibri" w:hAnsi="Calibri" w:cs="Calibri"/>
        </w:rPr>
      </w:pPr>
      <w:r w:rsidRPr="00BE3696">
        <w:rPr>
          <w:rFonts w:ascii="Calibri" w:hAnsi="Calibri" w:cs="Calibri"/>
        </w:rPr>
        <w:t>_____________________________________________________________</w:t>
      </w:r>
      <w:r>
        <w:rPr>
          <w:rFonts w:ascii="Calibri" w:hAnsi="Calibri" w:cs="Calibri"/>
        </w:rPr>
        <w:t>____________________________</w:t>
      </w:r>
      <w:r w:rsidRPr="00BE3696">
        <w:rPr>
          <w:rFonts w:ascii="Calibri" w:hAnsi="Calibri" w:cs="Calibri"/>
        </w:rPr>
        <w:t>__</w:t>
      </w:r>
    </w:p>
    <w:p w14:paraId="508F4159" w14:textId="77777777" w:rsidR="00DE097B" w:rsidRPr="00BE3696" w:rsidRDefault="007145C1">
      <w:pPr>
        <w:pStyle w:val="Ttulo2"/>
        <w:rPr>
          <w:rFonts w:ascii="Calibri" w:hAnsi="Calibri" w:cs="Calibri"/>
          <w:color w:val="auto"/>
        </w:rPr>
      </w:pPr>
      <w:r w:rsidRPr="00BE3696">
        <w:rPr>
          <w:rFonts w:ascii="Calibri" w:hAnsi="Calibri" w:cs="Calibri"/>
          <w:color w:val="auto"/>
        </w:rPr>
        <w:t>4. Conclusão</w:t>
      </w:r>
    </w:p>
    <w:p w14:paraId="22CAE4DA" w14:textId="70D5B441" w:rsidR="00DE097B" w:rsidRPr="00BE3696" w:rsidRDefault="007145C1">
      <w:pPr>
        <w:rPr>
          <w:rFonts w:ascii="Calibri" w:hAnsi="Calibri" w:cs="Calibri"/>
        </w:rPr>
      </w:pPr>
      <w:r w:rsidRPr="00BE3696">
        <w:rPr>
          <w:rFonts w:ascii="Calibri" w:hAnsi="Calibri" w:cs="Calibri"/>
        </w:rPr>
        <w:t xml:space="preserve">Após a vistoria realizada, constatou-se que o imóvel apresenta as condições acima descritas, as quais deverão ser mantidas pelo </w:t>
      </w:r>
      <w:r w:rsidR="004554AD">
        <w:rPr>
          <w:rFonts w:ascii="Calibri" w:hAnsi="Calibri" w:cs="Calibri"/>
        </w:rPr>
        <w:t>cessionário</w:t>
      </w:r>
      <w:r w:rsidRPr="00BE3696">
        <w:rPr>
          <w:rFonts w:ascii="Calibri" w:hAnsi="Calibri" w:cs="Calibri"/>
        </w:rPr>
        <w:t xml:space="preserve"> durante todo o período de utilização, respondendo este por eventuais danos ou alterações não autorizadas.</w:t>
      </w:r>
    </w:p>
    <w:p w14:paraId="5CBA39CA" w14:textId="77777777" w:rsidR="00DE097B" w:rsidRPr="00BE3696" w:rsidRDefault="007145C1">
      <w:pPr>
        <w:pStyle w:val="Ttulo2"/>
        <w:rPr>
          <w:rFonts w:ascii="Calibri" w:hAnsi="Calibri" w:cs="Calibri"/>
          <w:color w:val="auto"/>
        </w:rPr>
      </w:pPr>
      <w:r w:rsidRPr="00BE3696">
        <w:rPr>
          <w:rFonts w:ascii="Calibri" w:hAnsi="Calibri" w:cs="Calibri"/>
          <w:color w:val="auto"/>
        </w:rPr>
        <w:t>5. Assinaturas</w:t>
      </w:r>
    </w:p>
    <w:p w14:paraId="6F47D5DE" w14:textId="6693808F" w:rsidR="00DE097B" w:rsidRPr="00BE3696" w:rsidRDefault="007145C1">
      <w:pPr>
        <w:rPr>
          <w:rFonts w:ascii="Calibri" w:hAnsi="Calibri" w:cs="Calibri"/>
        </w:rPr>
      </w:pPr>
      <w:r w:rsidRPr="00BE3696">
        <w:rPr>
          <w:rFonts w:ascii="Calibri" w:hAnsi="Calibri" w:cs="Calibri"/>
        </w:rPr>
        <w:t>Responsável pela Vistoria</w:t>
      </w:r>
    </w:p>
    <w:p w14:paraId="3DA6CDEB" w14:textId="791F357E" w:rsidR="00DE097B" w:rsidRDefault="00DE097B" w:rsidP="00C44FA9">
      <w:pPr>
        <w:spacing w:after="0" w:line="240" w:lineRule="auto"/>
        <w:jc w:val="center"/>
        <w:rPr>
          <w:rFonts w:ascii="Calibri" w:hAnsi="Calibri" w:cs="Calibri"/>
        </w:rPr>
      </w:pP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5012"/>
        <w:gridCol w:w="5015"/>
      </w:tblGrid>
      <w:tr w:rsidR="00C44FA9" w14:paraId="4A7E5908" w14:textId="77777777" w:rsidTr="00C44FA9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14:paraId="3D54284C" w14:textId="77777777" w:rsidR="00C44FA9" w:rsidRPr="00BE3696" w:rsidRDefault="00C44FA9" w:rsidP="00C44FA9">
            <w:pPr>
              <w:jc w:val="center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Nome</w:t>
            </w:r>
          </w:p>
          <w:p w14:paraId="609AB975" w14:textId="77777777" w:rsidR="00C44FA9" w:rsidRPr="00BE3696" w:rsidRDefault="00C44FA9" w:rsidP="00C44FA9">
            <w:pPr>
              <w:jc w:val="center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Assinatura</w:t>
            </w:r>
          </w:p>
          <w:p w14:paraId="2D69183A" w14:textId="18BBB31D" w:rsidR="00C44FA9" w:rsidRDefault="004554AD" w:rsidP="00C44FA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Cedente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724A7C4" w14:textId="77777777" w:rsidR="00C44FA9" w:rsidRPr="00BE3696" w:rsidRDefault="00C44FA9" w:rsidP="00C44FA9">
            <w:pPr>
              <w:jc w:val="center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Nome</w:t>
            </w:r>
          </w:p>
          <w:p w14:paraId="4444C925" w14:textId="77777777" w:rsidR="00C44FA9" w:rsidRPr="00BE3696" w:rsidRDefault="00C44FA9" w:rsidP="00C44FA9">
            <w:pPr>
              <w:jc w:val="center"/>
              <w:rPr>
                <w:rFonts w:ascii="Calibri" w:hAnsi="Calibri" w:cs="Calibri"/>
              </w:rPr>
            </w:pPr>
            <w:r w:rsidRPr="00BE3696">
              <w:rPr>
                <w:rFonts w:ascii="Calibri" w:hAnsi="Calibri" w:cs="Calibri"/>
              </w:rPr>
              <w:t>Assinatura</w:t>
            </w:r>
          </w:p>
          <w:p w14:paraId="1DE55A19" w14:textId="09ED822A" w:rsidR="00C44FA9" w:rsidRPr="00BE3696" w:rsidRDefault="004554AD" w:rsidP="00C44FA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Cessionário</w:t>
            </w:r>
          </w:p>
          <w:p w14:paraId="33D34156" w14:textId="77777777" w:rsidR="00C44FA9" w:rsidRDefault="00C44FA9" w:rsidP="00C44FA9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6F88B1A5" w14:textId="77777777" w:rsidR="00C44FA9" w:rsidRPr="00BE3696" w:rsidRDefault="00C44FA9" w:rsidP="00C44FA9">
      <w:pPr>
        <w:spacing w:after="0" w:line="240" w:lineRule="auto"/>
        <w:rPr>
          <w:rFonts w:ascii="Calibri" w:hAnsi="Calibri" w:cs="Calibri"/>
        </w:rPr>
      </w:pPr>
    </w:p>
    <w:sectPr w:rsidR="00C44FA9" w:rsidRPr="00BE3696" w:rsidSect="00CE1B88">
      <w:headerReference w:type="default" r:id="rId8"/>
      <w:pgSz w:w="12240" w:h="15840"/>
      <w:pgMar w:top="1440" w:right="1041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E210A" w14:textId="77777777" w:rsidR="00574E39" w:rsidRDefault="00574E39" w:rsidP="00CE1B88">
      <w:pPr>
        <w:spacing w:after="0" w:line="240" w:lineRule="auto"/>
      </w:pPr>
      <w:r>
        <w:separator/>
      </w:r>
    </w:p>
  </w:endnote>
  <w:endnote w:type="continuationSeparator" w:id="0">
    <w:p w14:paraId="24F3BF8B" w14:textId="77777777" w:rsidR="00574E39" w:rsidRDefault="00574E39" w:rsidP="00CE1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DAFB2" w14:textId="77777777" w:rsidR="00574E39" w:rsidRDefault="00574E39" w:rsidP="00CE1B88">
      <w:pPr>
        <w:spacing w:after="0" w:line="240" w:lineRule="auto"/>
      </w:pPr>
      <w:r>
        <w:separator/>
      </w:r>
    </w:p>
  </w:footnote>
  <w:footnote w:type="continuationSeparator" w:id="0">
    <w:p w14:paraId="1B3B3B7B" w14:textId="77777777" w:rsidR="00574E39" w:rsidRDefault="00574E39" w:rsidP="00CE1B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63352" w14:textId="6D1F09FA" w:rsidR="00CE1B88" w:rsidRDefault="00CE1B88">
    <w:pPr>
      <w:pStyle w:val="Cabealho"/>
    </w:pPr>
    <w:r>
      <w:rPr>
        <w:noProof/>
      </w:rPr>
      <w:drawing>
        <wp:inline distT="0" distB="0" distL="0" distR="0" wp14:anchorId="5ACEBD72" wp14:editId="5FC417EF">
          <wp:extent cx="5486400" cy="579120"/>
          <wp:effectExtent l="0" t="0" r="0" b="0"/>
          <wp:docPr id="723219806" name="Imagem 14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F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4">
                    <a:extLst>
                      <a:ext uri="{FF2B5EF4-FFF2-40B4-BE49-F238E27FC236}">
                        <a16:creationId xmlns:a16="http://schemas.microsoft.com/office/drawing/2014/main" id="{00000000-0008-0000-0000-00000F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579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01610720">
    <w:abstractNumId w:val="8"/>
  </w:num>
  <w:num w:numId="2" w16cid:durableId="878976410">
    <w:abstractNumId w:val="6"/>
  </w:num>
  <w:num w:numId="3" w16cid:durableId="1342973751">
    <w:abstractNumId w:val="5"/>
  </w:num>
  <w:num w:numId="4" w16cid:durableId="1941182139">
    <w:abstractNumId w:val="4"/>
  </w:num>
  <w:num w:numId="5" w16cid:durableId="907618533">
    <w:abstractNumId w:val="7"/>
  </w:num>
  <w:num w:numId="6" w16cid:durableId="1242645944">
    <w:abstractNumId w:val="3"/>
  </w:num>
  <w:num w:numId="7" w16cid:durableId="1059598339">
    <w:abstractNumId w:val="2"/>
  </w:num>
  <w:num w:numId="8" w16cid:durableId="1597715175">
    <w:abstractNumId w:val="1"/>
  </w:num>
  <w:num w:numId="9" w16cid:durableId="1892575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65F7E"/>
    <w:rsid w:val="0015074B"/>
    <w:rsid w:val="00162EB4"/>
    <w:rsid w:val="00224C01"/>
    <w:rsid w:val="0029639D"/>
    <w:rsid w:val="00326F90"/>
    <w:rsid w:val="003E2096"/>
    <w:rsid w:val="004554AD"/>
    <w:rsid w:val="004C0455"/>
    <w:rsid w:val="004D235B"/>
    <w:rsid w:val="00574E39"/>
    <w:rsid w:val="00606383"/>
    <w:rsid w:val="00660CAF"/>
    <w:rsid w:val="007145C1"/>
    <w:rsid w:val="00720439"/>
    <w:rsid w:val="00834A1B"/>
    <w:rsid w:val="008D6B09"/>
    <w:rsid w:val="00A007C2"/>
    <w:rsid w:val="00AA1D8D"/>
    <w:rsid w:val="00B47730"/>
    <w:rsid w:val="00BE3696"/>
    <w:rsid w:val="00C114A3"/>
    <w:rsid w:val="00C44FA9"/>
    <w:rsid w:val="00CB0664"/>
    <w:rsid w:val="00CE1B88"/>
    <w:rsid w:val="00D52F63"/>
    <w:rsid w:val="00DE097B"/>
    <w:rsid w:val="00F108FA"/>
    <w:rsid w:val="00F234C9"/>
    <w:rsid w:val="00F53DA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1EC4B9"/>
  <w14:defaultImageDpi w14:val="300"/>
  <w15:docId w15:val="{74C304A9-EB67-48C1-B610-19DBA5EB4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2441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2887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Jose Talles Da Silva</cp:lastModifiedBy>
  <cp:revision>2</cp:revision>
  <dcterms:created xsi:type="dcterms:W3CDTF">2025-09-08T13:04:00Z</dcterms:created>
  <dcterms:modified xsi:type="dcterms:W3CDTF">2025-09-08T13:04:00Z</dcterms:modified>
  <cp:category/>
</cp:coreProperties>
</file>